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9053774" name="fddac0b0-1878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957038" name="fddac0b0-1878-11f1-980b-43fe177d7b6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5661063" name="05a93240-1879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6195070" name="05a93240-1879-11f1-980b-43fe177d7b6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5162130" name="1502a3c0-1879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515896" name="1502a3c0-1879-11f1-980b-43fe177d7b6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0685031" name="195b9da0-1879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338171" name="195b9da0-1879-11f1-980b-43fe177d7b6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1117032" name="9034c45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462643" name="9034c450-187a-11f1-980b-43fe177d7b6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5336037" name="93ee49e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318242" name="93ee49e0-187a-11f1-980b-43fe177d7b6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LAP 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3459161" name="ba21cc9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152146" name="ba21cc90-187a-11f1-980b-43fe177d7b6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5665311" name="c4240e1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579053" name="c4240e10-187a-11f1-980b-43fe177d7b6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DG- UG 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5308148" name="40f0c140-187b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850282" name="40f0c140-187b-11f1-980b-43fe177d7b6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0696750" name="44f3d2f0-187b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6331335" name="44f3d2f0-187b-11f1-980b-43fe177d7b6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Damen / Herren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9476295" name="7074ba40-187e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548669" name="7074ba40-187e-11f1-980b-43fe177d7b6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7943533" name="7485d5b0-187e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857771" name="7485d5b0-187e-11f1-980b-43fe177d7b6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Türblatt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Türblatt beidseitig 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225578" name="806bf160-1889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011492" name="806bf160-1889-11f1-9311-43eabf5abe7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3277271" name="843666e0-1889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623194" name="843666e0-1889-11f1-9311-43eabf5abe7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UH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465333" name="5ec6db00-188a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2833176" name="5ec6db00-188a-11f1-9311-43eabf5abe7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9368334" name="77677b60-188a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910520" name="77677b60-188a-11f1-9311-43eabf5abe7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Terrasse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8057233" name="937894f0-188b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9590941" name="937894f0-188b-11f1-9311-43eabf5abe7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9259384" name="978124e0-188b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041604" name="978124e0-188b-11f1-9311-43eabf5abe7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Restaurant Unterdorfstrasse 2, 9524 Zuzwil</w:t>
          </w:r>
        </w:p>
        <w:p>
          <w:pPr>
            <w:spacing w:before="0" w:after="0"/>
          </w:pPr>
          <w:r>
            <w:t>761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